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2988241" name="491e4c8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064230" name="491e4c80-2752-11f1-ae98-47d360b0b01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4460976" name="d7d08860-2754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36293" name="d7d08860-2754-11f1-ae98-47d360b0b01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9734243" name="a9f141e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161107" name="a9f141e0-2755-11f1-ae98-47d360b0b01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1814487" name="21e6918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538453" name="21e69180-2758-11f1-ae98-47d360b0b01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1.OG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4528083" name="e941c410-2759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660430" name="e941c410-2759-11f1-ae98-47d360b0b01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8110979" name="86ddaa9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302329" name="86ddaa90-275a-11f1-ae98-47d360b0b01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8710157" name="4135fb4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407312" name="4135fb40-275b-11f1-ae98-47d360b0b01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1212036" name="66e675d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145766" name="66e675d0-275c-11f1-ae98-47d360b0b01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5292132" name="5957208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045178" name="59572080-275d-11f1-ae98-47d360b0b01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208251" name="9c19e2e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129309" name="9c19e2e0-275d-11f1-ae98-47d360b0b01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2342756" name="f650ac8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828993" name="f650ac80-275d-11f1-ae98-47d360b0b01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9290676" name="a87a87c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338881" name="a87a87c0-2752-11f1-ae98-47d360b0b01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4003139" name="c5bb0eb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72118" name="c5bb0eb0-2755-11f1-ae98-47d360b0b01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5957101" name="34b812c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0931" name="34b812c0-2758-11f1-ae98-47d360b0b01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1.OG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6069238" name="00069f9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558001" name="00069f90-275a-11f1-ae98-47d360b0b01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6148277" name="9d471fa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070348" name="9d471fa0-275a-11f1-ae98-47d360b0b01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8928865" name="54ebe91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665881" name="54ebe910-275b-11f1-ae98-47d360b0b01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2498224" name="7c16597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770230" name="7c165970-275c-11f1-ae98-47d360b0b01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6888870" name="707f039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985299" name="707f0390-275d-11f1-ae98-47d360b0b01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7751927" name="b310cae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158823" name="b310cae0-275d-11f1-ae98-47d360b0b01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5965343" name="fe5167c0-2754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428101" name="fe5167c0-2754-11f1-ae98-47d360b0b01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7017052" name="02c953f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321851" name="02c953f0-2758-11f1-ae98-47d360b0b01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5152230" name="d1aeea30-2759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759750" name="d1aeea30-2759-11f1-ae98-47d360b0b01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6912459" name="2bb49c4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793710" name="2bb49c40-275b-11f1-ae98-47d360b0b01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3167633" name="51d034b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690916" name="51d034b0-275c-11f1-ae98-47d360b0b01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1340236" name="68dcac1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161843" name="68dcac10-2752-11f1-ae98-47d360b0b01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1314811" name="330783f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160977" name="330783f0-2755-11f1-ae98-47d360b0b01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0029860" name="5285581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825203" name="52855810-2755-11f1-ae98-47d360b0b01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4906685" name="aff1fb80-2759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813738" name="aff1fb80-2759-11f1-ae98-47d360b0b01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1.OG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885083" name="3623028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892453" name="36230280-275a-11f1-ae98-47d360b0b01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8614844" name="881deb6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940197" name="881deb60-275d-11f1-ae98-47d360b0b01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4134617" name="db8fd2f0-2757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166918" name="db8fd2f0-2757-11f1-ae98-47d360b0b01f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5786844" name="10d6d5c0-275e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513431" name="10d6d5c0-275e-11f1-ae98-47d360b0b01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9095658" name="cae087b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455542" name="cae087b0-2752-11f1-ae98-47d360b0b01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3068115" name="cfd18cc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232992" name="cfd18cc0-275b-11f1-ae98-47d360b0b01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Städeliwies 18/ 18A, 9422 Thal</w:t>
          </w:r>
        </w:p>
        <w:p>
          <w:pPr>
            <w:spacing w:before="0" w:after="0"/>
          </w:pPr>
          <w:r>
            <w:t>788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